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D33AA85" w14:textId="53F3925D" w:rsidR="00202968" w:rsidRDefault="00202968">
      <w:pPr>
        <w:pStyle w:val="Heading1"/>
      </w:pPr>
      <w:r>
        <w:rPr>
          <w:noProof/>
        </w:rPr>
        <w:drawing>
          <wp:inline distT="0" distB="0" distL="0" distR="0" wp14:anchorId="48499325" wp14:editId="4EC5E053">
            <wp:extent cx="3111579" cy="3664940"/>
            <wp:effectExtent l="0" t="0" r="0" b="0"/>
            <wp:docPr id="826316946" name="Picture 1" descr="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3120363" cy="36752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4867C5" w14:textId="722191DF" w:rsidR="00F757FD" w:rsidRDefault="00202968">
      <w:pPr>
        <w:pStyle w:val="Heading1"/>
      </w:pPr>
      <w:r>
        <w:t xml:space="preserve">Discussion 4 </w:t>
      </w:r>
      <w:r w:rsidR="00C03537">
        <w:t>–</w:t>
      </w:r>
      <w:r>
        <w:t xml:space="preserve"> INT</w:t>
      </w:r>
    </w:p>
    <w:p w14:paraId="4AB2D863" w14:textId="4E73C299" w:rsidR="00C03537" w:rsidRPr="0070428D" w:rsidRDefault="00C03537" w:rsidP="00C03537">
      <w:pPr>
        <w:pStyle w:val="ListParagraph"/>
        <w:numPr>
          <w:ilvl w:val="0"/>
          <w:numId w:val="10"/>
        </w:numPr>
        <w:rPr>
          <w:rFonts w:ascii="Arial" w:hAnsi="Arial" w:cs="Arial"/>
        </w:rPr>
      </w:pPr>
      <w:r w:rsidRPr="0070428D">
        <w:rPr>
          <w:rFonts w:ascii="Arial" w:hAnsi="Arial" w:cs="Arial"/>
        </w:rPr>
        <w:t xml:space="preserve">Core function of link working for residents and how should this </w:t>
      </w:r>
      <w:r w:rsidR="00061161">
        <w:rPr>
          <w:rFonts w:ascii="Arial" w:hAnsi="Arial" w:cs="Arial"/>
        </w:rPr>
        <w:t>operate</w:t>
      </w:r>
      <w:r w:rsidR="00F753D7">
        <w:rPr>
          <w:rFonts w:ascii="Arial" w:hAnsi="Arial" w:cs="Arial"/>
        </w:rPr>
        <w:t xml:space="preserve"> in</w:t>
      </w:r>
      <w:r w:rsidRPr="0070428D">
        <w:rPr>
          <w:rFonts w:ascii="Arial" w:hAnsi="Arial" w:cs="Arial"/>
        </w:rPr>
        <w:t xml:space="preserve"> the community?</w:t>
      </w:r>
    </w:p>
    <w:p w14:paraId="707B3008" w14:textId="4A05B675" w:rsidR="00C03537" w:rsidRPr="0070428D" w:rsidRDefault="00C03537" w:rsidP="00C03537">
      <w:pPr>
        <w:pStyle w:val="ListParagraph"/>
        <w:numPr>
          <w:ilvl w:val="0"/>
          <w:numId w:val="10"/>
        </w:numPr>
        <w:rPr>
          <w:rFonts w:ascii="Arial" w:hAnsi="Arial" w:cs="Arial"/>
        </w:rPr>
      </w:pPr>
      <w:proofErr w:type="gramStart"/>
      <w:r w:rsidRPr="0070428D">
        <w:rPr>
          <w:rFonts w:ascii="Arial" w:hAnsi="Arial" w:cs="Arial"/>
        </w:rPr>
        <w:t>H</w:t>
      </w:r>
      <w:r w:rsidR="00F753D7">
        <w:rPr>
          <w:rFonts w:ascii="Arial" w:hAnsi="Arial" w:cs="Arial"/>
        </w:rPr>
        <w:t xml:space="preserve">ave </w:t>
      </w:r>
      <w:r w:rsidRPr="0070428D">
        <w:rPr>
          <w:rFonts w:ascii="Arial" w:hAnsi="Arial" w:cs="Arial"/>
        </w:rPr>
        <w:t xml:space="preserve"> care</w:t>
      </w:r>
      <w:proofErr w:type="gramEnd"/>
      <w:r w:rsidRPr="0070428D">
        <w:rPr>
          <w:rFonts w:ascii="Arial" w:hAnsi="Arial" w:cs="Arial"/>
        </w:rPr>
        <w:t xml:space="preserve"> coordinators – barriers – when there is no response from other sectors e.g. housing</w:t>
      </w:r>
    </w:p>
    <w:p w14:paraId="05675602" w14:textId="715348E7" w:rsidR="00C03537" w:rsidRPr="0070428D" w:rsidRDefault="00C03537" w:rsidP="00C03537">
      <w:pPr>
        <w:pStyle w:val="ListParagraph"/>
        <w:numPr>
          <w:ilvl w:val="0"/>
          <w:numId w:val="10"/>
        </w:numPr>
        <w:rPr>
          <w:rFonts w:ascii="Arial" w:hAnsi="Arial" w:cs="Arial"/>
        </w:rPr>
      </w:pPr>
      <w:r w:rsidRPr="0070428D">
        <w:rPr>
          <w:rFonts w:ascii="Arial" w:hAnsi="Arial" w:cs="Arial"/>
        </w:rPr>
        <w:t>Need something in place after 12 weeks – support groups</w:t>
      </w:r>
    </w:p>
    <w:p w14:paraId="38DC61C6" w14:textId="233BF9B4" w:rsidR="00C03537" w:rsidRPr="0070428D" w:rsidRDefault="00C03537" w:rsidP="00C03537">
      <w:pPr>
        <w:pStyle w:val="ListParagraph"/>
        <w:numPr>
          <w:ilvl w:val="0"/>
          <w:numId w:val="10"/>
        </w:numPr>
        <w:rPr>
          <w:rFonts w:ascii="Arial" w:hAnsi="Arial" w:cs="Arial"/>
        </w:rPr>
      </w:pPr>
      <w:r w:rsidRPr="0070428D">
        <w:rPr>
          <w:rFonts w:ascii="Arial" w:hAnsi="Arial" w:cs="Arial"/>
        </w:rPr>
        <w:t xml:space="preserve">Mental health is a </w:t>
      </w:r>
      <w:r w:rsidR="00202968" w:rsidRPr="0070428D">
        <w:rPr>
          <w:rFonts w:ascii="Arial" w:hAnsi="Arial" w:cs="Arial"/>
        </w:rPr>
        <w:t>linear</w:t>
      </w:r>
      <w:r w:rsidRPr="0070428D">
        <w:rPr>
          <w:rFonts w:ascii="Arial" w:hAnsi="Arial" w:cs="Arial"/>
        </w:rPr>
        <w:t xml:space="preserve"> journey – they might not be getting enough support long terms</w:t>
      </w:r>
    </w:p>
    <w:p w14:paraId="1F19FA07" w14:textId="2C104FC9" w:rsidR="00C03537" w:rsidRPr="0070428D" w:rsidRDefault="00C03537" w:rsidP="00C03537">
      <w:pPr>
        <w:pStyle w:val="ListParagraph"/>
        <w:numPr>
          <w:ilvl w:val="0"/>
          <w:numId w:val="10"/>
        </w:numPr>
        <w:rPr>
          <w:rFonts w:ascii="Arial" w:hAnsi="Arial" w:cs="Arial"/>
        </w:rPr>
      </w:pPr>
      <w:r w:rsidRPr="0070428D">
        <w:rPr>
          <w:rFonts w:ascii="Arial" w:hAnsi="Arial" w:cs="Arial"/>
        </w:rPr>
        <w:t xml:space="preserve">Need to </w:t>
      </w:r>
      <w:proofErr w:type="gramStart"/>
      <w:r w:rsidRPr="0070428D">
        <w:rPr>
          <w:rFonts w:ascii="Arial" w:hAnsi="Arial" w:cs="Arial"/>
        </w:rPr>
        <w:t>join up</w:t>
      </w:r>
      <w:proofErr w:type="gramEnd"/>
      <w:r w:rsidRPr="0070428D">
        <w:rPr>
          <w:rFonts w:ascii="Arial" w:hAnsi="Arial" w:cs="Arial"/>
        </w:rPr>
        <w:t xml:space="preserve"> arts/secondary care organisations and primary cares (re arts network) and refer back</w:t>
      </w:r>
    </w:p>
    <w:p w14:paraId="6BE9690D" w14:textId="4B1035C9" w:rsidR="00C03537" w:rsidRPr="0070428D" w:rsidRDefault="00C03537" w:rsidP="00C03537">
      <w:pPr>
        <w:pStyle w:val="ListParagraph"/>
        <w:numPr>
          <w:ilvl w:val="0"/>
          <w:numId w:val="10"/>
        </w:numPr>
        <w:rPr>
          <w:rFonts w:ascii="Arial" w:hAnsi="Arial" w:cs="Arial"/>
        </w:rPr>
      </w:pPr>
      <w:r w:rsidRPr="0070428D">
        <w:rPr>
          <w:rFonts w:ascii="Arial" w:hAnsi="Arial" w:cs="Arial"/>
        </w:rPr>
        <w:t xml:space="preserve">North Lewisham has done a </w:t>
      </w:r>
      <w:proofErr w:type="gramStart"/>
      <w:r w:rsidRPr="0070428D">
        <w:rPr>
          <w:rFonts w:ascii="Arial" w:hAnsi="Arial" w:cs="Arial"/>
        </w:rPr>
        <w:t>10 year</w:t>
      </w:r>
      <w:proofErr w:type="gramEnd"/>
      <w:r w:rsidRPr="0070428D">
        <w:rPr>
          <w:rFonts w:ascii="Arial" w:hAnsi="Arial" w:cs="Arial"/>
        </w:rPr>
        <w:t xml:space="preserve"> plan in the past for integrated care</w:t>
      </w:r>
    </w:p>
    <w:p w14:paraId="4A975410" w14:textId="5EBDA7CE" w:rsidR="00C03537" w:rsidRPr="0070428D" w:rsidRDefault="00C03537" w:rsidP="00C03537">
      <w:pPr>
        <w:pStyle w:val="ListParagraph"/>
        <w:numPr>
          <w:ilvl w:val="0"/>
          <w:numId w:val="10"/>
        </w:numPr>
        <w:rPr>
          <w:rFonts w:ascii="Arial" w:hAnsi="Arial" w:cs="Arial"/>
        </w:rPr>
      </w:pPr>
      <w:r w:rsidRPr="0070428D">
        <w:rPr>
          <w:rFonts w:ascii="Arial" w:hAnsi="Arial" w:cs="Arial"/>
        </w:rPr>
        <w:t>Have we mapped to see the impact of that integration/efficiency?</w:t>
      </w:r>
    </w:p>
    <w:p w14:paraId="7B79C841" w14:textId="3A702763" w:rsidR="00C03537" w:rsidRPr="0070428D" w:rsidRDefault="00C03537" w:rsidP="0039199B">
      <w:pPr>
        <w:pStyle w:val="ListParagraph"/>
        <w:numPr>
          <w:ilvl w:val="1"/>
          <w:numId w:val="10"/>
        </w:numPr>
        <w:rPr>
          <w:rFonts w:ascii="Arial" w:hAnsi="Arial" w:cs="Arial"/>
        </w:rPr>
      </w:pPr>
      <w:r w:rsidRPr="0070428D">
        <w:rPr>
          <w:rFonts w:ascii="Arial" w:hAnsi="Arial" w:cs="Arial"/>
        </w:rPr>
        <w:t>Housing/ social services need to be looked at and joined up</w:t>
      </w:r>
    </w:p>
    <w:p w14:paraId="55FA1A6F" w14:textId="1DC181E9" w:rsidR="00C03537" w:rsidRPr="0070428D" w:rsidRDefault="00C03537" w:rsidP="0039199B">
      <w:pPr>
        <w:pStyle w:val="ListParagraph"/>
        <w:numPr>
          <w:ilvl w:val="1"/>
          <w:numId w:val="10"/>
        </w:numPr>
        <w:rPr>
          <w:rFonts w:ascii="Arial" w:hAnsi="Arial" w:cs="Arial"/>
        </w:rPr>
      </w:pPr>
      <w:r w:rsidRPr="0070428D">
        <w:rPr>
          <w:rFonts w:ascii="Arial" w:hAnsi="Arial" w:cs="Arial"/>
        </w:rPr>
        <w:t>Data sharing is a major problem</w:t>
      </w:r>
    </w:p>
    <w:p w14:paraId="3DF9BBFF" w14:textId="3A14EA02" w:rsidR="00C03537" w:rsidRPr="0070428D" w:rsidRDefault="00C03537" w:rsidP="0039199B">
      <w:pPr>
        <w:pStyle w:val="ListParagraph"/>
        <w:numPr>
          <w:ilvl w:val="1"/>
          <w:numId w:val="10"/>
        </w:numPr>
        <w:rPr>
          <w:rFonts w:ascii="Arial" w:hAnsi="Arial" w:cs="Arial"/>
        </w:rPr>
      </w:pPr>
      <w:proofErr w:type="gramStart"/>
      <w:r w:rsidRPr="0070428D">
        <w:rPr>
          <w:rFonts w:ascii="Arial" w:hAnsi="Arial" w:cs="Arial"/>
        </w:rPr>
        <w:t>Have</w:t>
      </w:r>
      <w:proofErr w:type="gramEnd"/>
      <w:r w:rsidRPr="0070428D">
        <w:rPr>
          <w:rFonts w:ascii="Arial" w:hAnsi="Arial" w:cs="Arial"/>
        </w:rPr>
        <w:t xml:space="preserve"> established a social prescribing housing partner will be </w:t>
      </w:r>
      <w:proofErr w:type="gramStart"/>
      <w:r w:rsidRPr="0070428D">
        <w:rPr>
          <w:rFonts w:ascii="Arial" w:hAnsi="Arial" w:cs="Arial"/>
        </w:rPr>
        <w:t>really important</w:t>
      </w:r>
      <w:proofErr w:type="gramEnd"/>
    </w:p>
    <w:p w14:paraId="0073BA1D" w14:textId="55AE44E2" w:rsidR="00C03537" w:rsidRPr="0070428D" w:rsidRDefault="008E522A" w:rsidP="008E522A">
      <w:pPr>
        <w:pStyle w:val="ListParagraph"/>
        <w:numPr>
          <w:ilvl w:val="1"/>
          <w:numId w:val="10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 </w:t>
      </w:r>
      <w:r w:rsidR="00C03537" w:rsidRPr="0070428D">
        <w:rPr>
          <w:rFonts w:ascii="Arial" w:hAnsi="Arial" w:cs="Arial"/>
        </w:rPr>
        <w:t>It’s about making sure organisations are given the right training and induction</w:t>
      </w:r>
    </w:p>
    <w:p w14:paraId="1A7E8A16" w14:textId="36379A56" w:rsidR="00C03537" w:rsidRPr="0070428D" w:rsidRDefault="00C03537" w:rsidP="00C03537">
      <w:pPr>
        <w:rPr>
          <w:rFonts w:ascii="Arial" w:hAnsi="Arial" w:cs="Arial"/>
        </w:rPr>
      </w:pPr>
      <w:r w:rsidRPr="0070428D">
        <w:rPr>
          <w:rFonts w:ascii="Arial" w:hAnsi="Arial" w:cs="Arial"/>
        </w:rPr>
        <w:t>What types of services are most needed by INTs?</w:t>
      </w:r>
    </w:p>
    <w:p w14:paraId="493EF0E5" w14:textId="62AA0EA9" w:rsidR="00C03537" w:rsidRPr="0070428D" w:rsidRDefault="00C03537" w:rsidP="00C03537">
      <w:pPr>
        <w:pStyle w:val="ListParagraph"/>
        <w:numPr>
          <w:ilvl w:val="0"/>
          <w:numId w:val="11"/>
        </w:numPr>
        <w:rPr>
          <w:rFonts w:ascii="Arial" w:hAnsi="Arial" w:cs="Arial"/>
        </w:rPr>
      </w:pPr>
      <w:r w:rsidRPr="0070428D">
        <w:rPr>
          <w:rFonts w:ascii="Arial" w:hAnsi="Arial" w:cs="Arial"/>
        </w:rPr>
        <w:t>Autism support – connector to work with the job centre</w:t>
      </w:r>
    </w:p>
    <w:p w14:paraId="19B39881" w14:textId="05DAA6CC" w:rsidR="00C03537" w:rsidRPr="0070428D" w:rsidRDefault="00C03537" w:rsidP="00C03537">
      <w:pPr>
        <w:pStyle w:val="ListParagraph"/>
        <w:numPr>
          <w:ilvl w:val="0"/>
          <w:numId w:val="11"/>
        </w:numPr>
        <w:rPr>
          <w:rFonts w:ascii="Arial" w:hAnsi="Arial" w:cs="Arial"/>
        </w:rPr>
      </w:pPr>
      <w:r w:rsidRPr="0070428D">
        <w:rPr>
          <w:rFonts w:ascii="Arial" w:hAnsi="Arial" w:cs="Arial"/>
        </w:rPr>
        <w:t xml:space="preserve">Appointments, finance, housing </w:t>
      </w:r>
      <w:r w:rsidR="00202968" w:rsidRPr="0070428D">
        <w:rPr>
          <w:rFonts w:ascii="Arial" w:hAnsi="Arial" w:cs="Arial"/>
        </w:rPr>
        <w:t>etc.</w:t>
      </w:r>
      <w:r w:rsidRPr="0070428D">
        <w:rPr>
          <w:rFonts w:ascii="Arial" w:hAnsi="Arial" w:cs="Arial"/>
        </w:rPr>
        <w:t xml:space="preserve"> – need support</w:t>
      </w:r>
    </w:p>
    <w:p w14:paraId="62F06A53" w14:textId="6A93DC0D" w:rsidR="00C03537" w:rsidRPr="0070428D" w:rsidRDefault="00202968" w:rsidP="00C03537">
      <w:pPr>
        <w:pStyle w:val="ListParagraph"/>
        <w:numPr>
          <w:ilvl w:val="0"/>
          <w:numId w:val="11"/>
        </w:numPr>
        <w:rPr>
          <w:rFonts w:ascii="Arial" w:hAnsi="Arial" w:cs="Arial"/>
        </w:rPr>
      </w:pPr>
      <w:r w:rsidRPr="0070428D">
        <w:rPr>
          <w:rFonts w:ascii="Arial" w:hAnsi="Arial" w:cs="Arial"/>
        </w:rPr>
        <w:t>Access</w:t>
      </w:r>
      <w:r w:rsidR="00C03537" w:rsidRPr="0070428D">
        <w:rPr>
          <w:rFonts w:ascii="Arial" w:hAnsi="Arial" w:cs="Arial"/>
        </w:rPr>
        <w:t xml:space="preserve"> to advice services – job </w:t>
      </w:r>
      <w:r w:rsidRPr="0070428D">
        <w:rPr>
          <w:rFonts w:ascii="Arial" w:hAnsi="Arial" w:cs="Arial"/>
        </w:rPr>
        <w:t>center</w:t>
      </w:r>
      <w:r w:rsidR="00C03537" w:rsidRPr="0070428D">
        <w:rPr>
          <w:rFonts w:ascii="Arial" w:hAnsi="Arial" w:cs="Arial"/>
        </w:rPr>
        <w:t xml:space="preserve"> have had to extend hours</w:t>
      </w:r>
    </w:p>
    <w:p w14:paraId="0D361668" w14:textId="3D5C07D4" w:rsidR="00C03537" w:rsidRPr="00DE771D" w:rsidRDefault="00C03537" w:rsidP="00C03537">
      <w:pPr>
        <w:pStyle w:val="ListParagraph"/>
        <w:numPr>
          <w:ilvl w:val="0"/>
          <w:numId w:val="11"/>
        </w:numPr>
        <w:rPr>
          <w:rFonts w:ascii="Arial" w:hAnsi="Arial" w:cs="Arial"/>
        </w:rPr>
      </w:pPr>
      <w:r w:rsidRPr="00DE771D">
        <w:rPr>
          <w:rFonts w:ascii="Arial" w:hAnsi="Arial" w:cs="Arial"/>
        </w:rPr>
        <w:t xml:space="preserve">Many people with long-term illnesses </w:t>
      </w:r>
      <w:r w:rsidR="00202968" w:rsidRPr="00DE771D">
        <w:rPr>
          <w:rFonts w:ascii="Arial" w:hAnsi="Arial" w:cs="Arial"/>
        </w:rPr>
        <w:t>are</w:t>
      </w:r>
      <w:r w:rsidRPr="00DE771D">
        <w:rPr>
          <w:rFonts w:ascii="Arial" w:hAnsi="Arial" w:cs="Arial"/>
        </w:rPr>
        <w:t xml:space="preserve"> not supported by JC</w:t>
      </w:r>
    </w:p>
    <w:p w14:paraId="5DFC8680" w14:textId="230E8906" w:rsidR="00C03537" w:rsidRPr="00DE771D" w:rsidRDefault="00C03537" w:rsidP="00C03537">
      <w:pPr>
        <w:pStyle w:val="ListParagraph"/>
        <w:numPr>
          <w:ilvl w:val="0"/>
          <w:numId w:val="11"/>
        </w:numPr>
        <w:rPr>
          <w:rFonts w:ascii="Arial" w:hAnsi="Arial" w:cs="Arial"/>
        </w:rPr>
      </w:pPr>
      <w:r w:rsidRPr="00DE771D">
        <w:rPr>
          <w:rFonts w:ascii="Arial" w:hAnsi="Arial" w:cs="Arial"/>
        </w:rPr>
        <w:lastRenderedPageBreak/>
        <w:t>Citizen’s Advice</w:t>
      </w:r>
    </w:p>
    <w:p w14:paraId="6ED21850" w14:textId="03BCAF04" w:rsidR="00C03537" w:rsidRPr="00DE771D" w:rsidRDefault="00C03537" w:rsidP="00C03537">
      <w:pPr>
        <w:pStyle w:val="ListParagraph"/>
        <w:numPr>
          <w:ilvl w:val="0"/>
          <w:numId w:val="11"/>
        </w:numPr>
        <w:rPr>
          <w:rFonts w:ascii="Arial" w:hAnsi="Arial" w:cs="Arial"/>
        </w:rPr>
      </w:pPr>
      <w:r w:rsidRPr="00DE771D">
        <w:rPr>
          <w:rFonts w:ascii="Arial" w:hAnsi="Arial" w:cs="Arial"/>
        </w:rPr>
        <w:t>Food banks</w:t>
      </w:r>
    </w:p>
    <w:p w14:paraId="340D5180" w14:textId="69E6F832" w:rsidR="00C03537" w:rsidRPr="00016D59" w:rsidRDefault="00C03537" w:rsidP="00C03537">
      <w:pPr>
        <w:rPr>
          <w:rFonts w:ascii="Arial" w:hAnsi="Arial" w:cs="Arial"/>
        </w:rPr>
      </w:pPr>
      <w:r w:rsidRPr="00016D59">
        <w:rPr>
          <w:rFonts w:ascii="Arial" w:hAnsi="Arial" w:cs="Arial"/>
        </w:rPr>
        <w:t xml:space="preserve">What are the current gaps for residents? </w:t>
      </w:r>
    </w:p>
    <w:p w14:paraId="5A0A82F2" w14:textId="28DA4D26" w:rsidR="00C03537" w:rsidRPr="00016D59" w:rsidRDefault="00C03537" w:rsidP="00C03537">
      <w:pPr>
        <w:pStyle w:val="ListParagraph"/>
        <w:numPr>
          <w:ilvl w:val="0"/>
          <w:numId w:val="12"/>
        </w:numPr>
        <w:rPr>
          <w:rFonts w:ascii="Arial" w:hAnsi="Arial" w:cs="Arial"/>
        </w:rPr>
      </w:pPr>
      <w:r w:rsidRPr="00016D59">
        <w:rPr>
          <w:rFonts w:ascii="Arial" w:hAnsi="Arial" w:cs="Arial"/>
        </w:rPr>
        <w:t>Digital</w:t>
      </w:r>
    </w:p>
    <w:p w14:paraId="6128721B" w14:textId="3E2E1E89" w:rsidR="00C03537" w:rsidRPr="00016D59" w:rsidRDefault="00C03537" w:rsidP="00C03537">
      <w:pPr>
        <w:pStyle w:val="ListParagraph"/>
        <w:numPr>
          <w:ilvl w:val="0"/>
          <w:numId w:val="12"/>
        </w:numPr>
        <w:rPr>
          <w:rFonts w:ascii="Arial" w:hAnsi="Arial" w:cs="Arial"/>
        </w:rPr>
      </w:pPr>
      <w:r w:rsidRPr="00016D59">
        <w:rPr>
          <w:rFonts w:ascii="Arial" w:hAnsi="Arial" w:cs="Arial"/>
        </w:rPr>
        <w:t>GP can only be accessed online</w:t>
      </w:r>
    </w:p>
    <w:p w14:paraId="2AA7219D" w14:textId="00D19F7B" w:rsidR="00C03537" w:rsidRPr="00016D59" w:rsidRDefault="00C03537" w:rsidP="00C03537">
      <w:pPr>
        <w:pStyle w:val="ListParagraph"/>
        <w:numPr>
          <w:ilvl w:val="0"/>
          <w:numId w:val="12"/>
        </w:numPr>
        <w:rPr>
          <w:rFonts w:ascii="Arial" w:hAnsi="Arial" w:cs="Arial"/>
        </w:rPr>
      </w:pPr>
      <w:r w:rsidRPr="00016D59">
        <w:rPr>
          <w:rFonts w:ascii="Arial" w:hAnsi="Arial" w:cs="Arial"/>
        </w:rPr>
        <w:t xml:space="preserve">Health conditions have a </w:t>
      </w:r>
      <w:proofErr w:type="gramStart"/>
      <w:r w:rsidRPr="00016D59">
        <w:rPr>
          <w:rFonts w:ascii="Arial" w:hAnsi="Arial" w:cs="Arial"/>
        </w:rPr>
        <w:t>knock on</w:t>
      </w:r>
      <w:proofErr w:type="gramEnd"/>
      <w:r w:rsidRPr="00016D59">
        <w:rPr>
          <w:rFonts w:ascii="Arial" w:hAnsi="Arial" w:cs="Arial"/>
        </w:rPr>
        <w:t xml:space="preserve"> effect on other things</w:t>
      </w:r>
    </w:p>
    <w:p w14:paraId="1BFCCC5B" w14:textId="1445754D" w:rsidR="00C03537" w:rsidRPr="00016D59" w:rsidRDefault="00C03537" w:rsidP="00C03537">
      <w:pPr>
        <w:pStyle w:val="ListParagraph"/>
        <w:numPr>
          <w:ilvl w:val="0"/>
          <w:numId w:val="12"/>
        </w:numPr>
        <w:rPr>
          <w:rFonts w:ascii="Arial" w:hAnsi="Arial" w:cs="Arial"/>
        </w:rPr>
      </w:pPr>
      <w:r w:rsidRPr="00016D59">
        <w:rPr>
          <w:rFonts w:ascii="Arial" w:hAnsi="Arial" w:cs="Arial"/>
        </w:rPr>
        <w:t xml:space="preserve">Other issues might come </w:t>
      </w:r>
      <w:proofErr w:type="gramStart"/>
      <w:r w:rsidRPr="00016D59">
        <w:rPr>
          <w:rFonts w:ascii="Arial" w:hAnsi="Arial" w:cs="Arial"/>
        </w:rPr>
        <w:t>out through</w:t>
      </w:r>
      <w:proofErr w:type="gramEnd"/>
      <w:r w:rsidRPr="00016D59">
        <w:rPr>
          <w:rFonts w:ascii="Arial" w:hAnsi="Arial" w:cs="Arial"/>
        </w:rPr>
        <w:t xml:space="preserve"> face-to-face that </w:t>
      </w:r>
      <w:r w:rsidR="00202968" w:rsidRPr="00016D59">
        <w:rPr>
          <w:rFonts w:ascii="Arial" w:hAnsi="Arial" w:cs="Arial"/>
        </w:rPr>
        <w:t>won’t</w:t>
      </w:r>
      <w:r w:rsidRPr="00016D59">
        <w:rPr>
          <w:rFonts w:ascii="Arial" w:hAnsi="Arial" w:cs="Arial"/>
        </w:rPr>
        <w:t xml:space="preserve"> </w:t>
      </w:r>
      <w:r w:rsidR="00202968" w:rsidRPr="00016D59">
        <w:rPr>
          <w:rFonts w:ascii="Arial" w:hAnsi="Arial" w:cs="Arial"/>
        </w:rPr>
        <w:t>digitally</w:t>
      </w:r>
    </w:p>
    <w:p w14:paraId="4FA9CF66" w14:textId="5EF9F927" w:rsidR="00202968" w:rsidRDefault="00202968" w:rsidP="00C03537">
      <w:pPr>
        <w:pStyle w:val="ListParagraph"/>
        <w:numPr>
          <w:ilvl w:val="0"/>
          <w:numId w:val="12"/>
        </w:numPr>
        <w:rPr>
          <w:rFonts w:ascii="Arial" w:hAnsi="Arial" w:cs="Arial"/>
        </w:rPr>
      </w:pPr>
      <w:r w:rsidRPr="00016D59">
        <w:rPr>
          <w:rFonts w:ascii="Arial" w:hAnsi="Arial" w:cs="Arial"/>
        </w:rPr>
        <w:t>Need to look at gaps report</w:t>
      </w:r>
    </w:p>
    <w:p w14:paraId="1A672E00" w14:textId="77777777" w:rsidR="00016D59" w:rsidRPr="00016D59" w:rsidRDefault="00016D59" w:rsidP="00016D59">
      <w:pPr>
        <w:pStyle w:val="ListParagraph"/>
        <w:rPr>
          <w:rFonts w:ascii="Arial" w:hAnsi="Arial" w:cs="Arial"/>
        </w:rPr>
      </w:pPr>
    </w:p>
    <w:p w14:paraId="1F1DB53A" w14:textId="28B17DA7" w:rsidR="00202968" w:rsidRPr="00533E17" w:rsidRDefault="00202968" w:rsidP="00533E17">
      <w:pPr>
        <w:rPr>
          <w:rFonts w:ascii="Arial" w:hAnsi="Arial" w:cs="Arial"/>
        </w:rPr>
      </w:pPr>
      <w:proofErr w:type="gramStart"/>
      <w:r w:rsidRPr="00533E17">
        <w:rPr>
          <w:rFonts w:ascii="Arial" w:hAnsi="Arial" w:cs="Arial"/>
        </w:rPr>
        <w:t>Connectivity</w:t>
      </w:r>
      <w:proofErr w:type="gramEnd"/>
      <w:r w:rsidRPr="00533E17">
        <w:rPr>
          <w:rFonts w:ascii="Arial" w:hAnsi="Arial" w:cs="Arial"/>
        </w:rPr>
        <w:t xml:space="preserve"> </w:t>
      </w:r>
      <w:proofErr w:type="gramStart"/>
      <w:r w:rsidRPr="00533E17">
        <w:rPr>
          <w:rFonts w:ascii="Arial" w:hAnsi="Arial" w:cs="Arial"/>
        </w:rPr>
        <w:t>of</w:t>
      </w:r>
      <w:proofErr w:type="gramEnd"/>
      <w:r w:rsidRPr="00533E17">
        <w:rPr>
          <w:rFonts w:ascii="Arial" w:hAnsi="Arial" w:cs="Arial"/>
        </w:rPr>
        <w:t xml:space="preserve"> these services is important (Job centre, housing, social care </w:t>
      </w:r>
      <w:proofErr w:type="spellStart"/>
      <w:r w:rsidRPr="00533E17">
        <w:rPr>
          <w:rFonts w:ascii="Arial" w:hAnsi="Arial" w:cs="Arial"/>
        </w:rPr>
        <w:t>etc</w:t>
      </w:r>
      <w:proofErr w:type="spellEnd"/>
      <w:r w:rsidRPr="00533E17">
        <w:rPr>
          <w:rFonts w:ascii="Arial" w:hAnsi="Arial" w:cs="Arial"/>
        </w:rPr>
        <w:t>)</w:t>
      </w:r>
    </w:p>
    <w:p w14:paraId="55318422" w14:textId="7235BF36" w:rsidR="00202968" w:rsidRDefault="00202968" w:rsidP="00533E17">
      <w:pPr>
        <w:rPr>
          <w:rFonts w:ascii="Arial" w:hAnsi="Arial" w:cs="Arial"/>
        </w:rPr>
      </w:pPr>
      <w:proofErr w:type="gramStart"/>
      <w:r w:rsidRPr="00533E17">
        <w:rPr>
          <w:rFonts w:ascii="Arial" w:hAnsi="Arial" w:cs="Arial"/>
        </w:rPr>
        <w:t>Holistic</w:t>
      </w:r>
      <w:proofErr w:type="gramEnd"/>
      <w:r w:rsidRPr="00533E17">
        <w:rPr>
          <w:rFonts w:ascii="Arial" w:hAnsi="Arial" w:cs="Arial"/>
        </w:rPr>
        <w:t xml:space="preserve"> approach is needed. </w:t>
      </w:r>
    </w:p>
    <w:p w14:paraId="6E5FA992" w14:textId="66F926C5" w:rsidR="00FF2855" w:rsidRDefault="00FF2855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14:paraId="7F514095" w14:textId="77777777" w:rsidR="00FF2855" w:rsidRDefault="00FF2855" w:rsidP="00533E17">
      <w:pPr>
        <w:rPr>
          <w:rFonts w:ascii="Arial" w:hAnsi="Arial" w:cs="Arial"/>
        </w:rPr>
      </w:pPr>
    </w:p>
    <w:p w14:paraId="5F26A574" w14:textId="2DDB57AF" w:rsidR="004E1749" w:rsidRPr="004E1749" w:rsidRDefault="004E1749" w:rsidP="004E1749">
      <w:pPr>
        <w:rPr>
          <w:rFonts w:ascii="Arial" w:hAnsi="Arial" w:cs="Arial"/>
          <w:lang w:val="en-GB"/>
        </w:rPr>
      </w:pPr>
      <w:r w:rsidRPr="004E1749">
        <w:rPr>
          <w:rFonts w:ascii="Arial" w:hAnsi="Arial" w:cs="Arial"/>
          <w:lang w:val="en-GB"/>
        </w:rPr>
        <w:drawing>
          <wp:inline distT="0" distB="0" distL="0" distR="0" wp14:anchorId="7A1A5472" wp14:editId="6BABCBF2">
            <wp:extent cx="5486400" cy="4869815"/>
            <wp:effectExtent l="0" t="0" r="0" b="6985"/>
            <wp:docPr id="948299598" name="Picture 4" descr="A piece of paper with writing on it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8299598" name="Picture 4" descr="A piece of paper with writing on it&#10;&#10;AI-generated content may be incorrect.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869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332BC2" w14:textId="77777777" w:rsidR="00C35AD9" w:rsidRDefault="00C35AD9" w:rsidP="00C35AD9">
      <w:pPr>
        <w:pStyle w:val="Heading1"/>
      </w:pPr>
      <w:r>
        <w:t>Discussion Notes</w:t>
      </w:r>
    </w:p>
    <w:p w14:paraId="3B229FFF" w14:textId="1147CB54" w:rsidR="00C35AD9" w:rsidRPr="00C35AD9" w:rsidRDefault="00C35AD9" w:rsidP="00C35AD9">
      <w:pPr>
        <w:pStyle w:val="ListBullet"/>
        <w:rPr>
          <w:rFonts w:ascii="Arial" w:hAnsi="Arial" w:cs="Arial"/>
        </w:rPr>
      </w:pPr>
      <w:r w:rsidRPr="00C35AD9">
        <w:rPr>
          <w:rFonts w:ascii="Arial" w:hAnsi="Arial" w:cs="Arial"/>
        </w:rPr>
        <w:t xml:space="preserve">How many caseloads can 1 person deal with </w:t>
      </w:r>
      <w:r w:rsidR="0060340D">
        <w:rPr>
          <w:rFonts w:ascii="Arial" w:hAnsi="Arial" w:cs="Arial"/>
        </w:rPr>
        <w:t>-</w:t>
      </w:r>
      <w:r w:rsidRPr="00C35AD9">
        <w:rPr>
          <w:rFonts w:ascii="Arial" w:hAnsi="Arial" w:cs="Arial"/>
        </w:rPr>
        <w:t xml:space="preserve"> they wo</w:t>
      </w:r>
      <w:r w:rsidR="0060340D">
        <w:rPr>
          <w:rFonts w:ascii="Arial" w:hAnsi="Arial" w:cs="Arial"/>
        </w:rPr>
        <w:t>n’t</w:t>
      </w:r>
      <w:r w:rsidRPr="00C35AD9">
        <w:rPr>
          <w:rFonts w:ascii="Arial" w:hAnsi="Arial" w:cs="Arial"/>
        </w:rPr>
        <w:t xml:space="preserve"> have </w:t>
      </w:r>
      <w:proofErr w:type="gramStart"/>
      <w:r w:rsidRPr="00C35AD9">
        <w:rPr>
          <w:rFonts w:ascii="Arial" w:hAnsi="Arial" w:cs="Arial"/>
        </w:rPr>
        <w:t>capacity</w:t>
      </w:r>
      <w:proofErr w:type="gramEnd"/>
      <w:r w:rsidRPr="00C35AD9">
        <w:rPr>
          <w:rFonts w:ascii="Arial" w:hAnsi="Arial" w:cs="Arial"/>
        </w:rPr>
        <w:t xml:space="preserve"> to support every case.</w:t>
      </w:r>
    </w:p>
    <w:p w14:paraId="3A60D07B" w14:textId="77777777" w:rsidR="00C35AD9" w:rsidRPr="00C35AD9" w:rsidRDefault="00C35AD9" w:rsidP="00C35AD9">
      <w:pPr>
        <w:pStyle w:val="ListBullet"/>
        <w:rPr>
          <w:rFonts w:ascii="Arial" w:hAnsi="Arial" w:cs="Arial"/>
        </w:rPr>
      </w:pPr>
      <w:r w:rsidRPr="00C35AD9">
        <w:rPr>
          <w:rFonts w:ascii="Arial" w:hAnsi="Arial" w:cs="Arial"/>
        </w:rPr>
        <w:t>Trust is a significant issue.</w:t>
      </w:r>
    </w:p>
    <w:p w14:paraId="2F2AC62B" w14:textId="77777777" w:rsidR="00C35AD9" w:rsidRPr="00C35AD9" w:rsidRDefault="00C35AD9" w:rsidP="00C35AD9">
      <w:pPr>
        <w:pStyle w:val="ListBullet"/>
        <w:rPr>
          <w:rFonts w:ascii="Arial" w:hAnsi="Arial" w:cs="Arial"/>
        </w:rPr>
      </w:pPr>
      <w:r w:rsidRPr="00C35AD9">
        <w:rPr>
          <w:rFonts w:ascii="Arial" w:hAnsi="Arial" w:cs="Arial"/>
        </w:rPr>
        <w:t>Most vulnerable people lack trust.</w:t>
      </w:r>
    </w:p>
    <w:p w14:paraId="17011E0A" w14:textId="77777777" w:rsidR="00C35AD9" w:rsidRPr="00C35AD9" w:rsidRDefault="00C35AD9" w:rsidP="00C35AD9">
      <w:pPr>
        <w:pStyle w:val="ListBullet"/>
        <w:rPr>
          <w:rFonts w:ascii="Arial" w:hAnsi="Arial" w:cs="Arial"/>
        </w:rPr>
      </w:pPr>
      <w:r w:rsidRPr="00C35AD9">
        <w:rPr>
          <w:rFonts w:ascii="Arial" w:hAnsi="Arial" w:cs="Arial"/>
        </w:rPr>
        <w:t xml:space="preserve">Grassroots orgs often </w:t>
      </w:r>
      <w:proofErr w:type="gramStart"/>
      <w:r w:rsidRPr="00C35AD9">
        <w:rPr>
          <w:rFonts w:ascii="Arial" w:hAnsi="Arial" w:cs="Arial"/>
        </w:rPr>
        <w:t>are reached</w:t>
      </w:r>
      <w:proofErr w:type="gramEnd"/>
      <w:r w:rsidRPr="00C35AD9">
        <w:rPr>
          <w:rFonts w:ascii="Arial" w:hAnsi="Arial" w:cs="Arial"/>
        </w:rPr>
        <w:t xml:space="preserve"> out to</w:t>
      </w:r>
    </w:p>
    <w:p w14:paraId="20EA24E0" w14:textId="77777777" w:rsidR="00C35AD9" w:rsidRPr="00C35AD9" w:rsidRDefault="00C35AD9" w:rsidP="00475AC4">
      <w:pPr>
        <w:pStyle w:val="ListBullet"/>
        <w:tabs>
          <w:tab w:val="clear" w:pos="360"/>
          <w:tab w:val="num" w:pos="720"/>
        </w:tabs>
        <w:ind w:left="720"/>
        <w:rPr>
          <w:rFonts w:ascii="Arial" w:hAnsi="Arial" w:cs="Arial"/>
        </w:rPr>
      </w:pPr>
      <w:proofErr w:type="gramStart"/>
      <w:r w:rsidRPr="00C35AD9">
        <w:rPr>
          <w:rFonts w:ascii="Arial" w:hAnsi="Arial" w:cs="Arial"/>
        </w:rPr>
        <w:t>large</w:t>
      </w:r>
      <w:proofErr w:type="gramEnd"/>
      <w:r w:rsidRPr="00C35AD9">
        <w:rPr>
          <w:rFonts w:ascii="Arial" w:hAnsi="Arial" w:cs="Arial"/>
        </w:rPr>
        <w:t xml:space="preserve"> orgs get the </w:t>
      </w:r>
      <w:proofErr w:type="gramStart"/>
      <w:r w:rsidRPr="00C35AD9">
        <w:rPr>
          <w:rFonts w:ascii="Arial" w:hAnsi="Arial" w:cs="Arial"/>
        </w:rPr>
        <w:t>money</w:t>
      </w:r>
      <w:proofErr w:type="gramEnd"/>
      <w:r w:rsidRPr="00C35AD9">
        <w:rPr>
          <w:rFonts w:ascii="Arial" w:hAnsi="Arial" w:cs="Arial"/>
        </w:rPr>
        <w:t xml:space="preserve"> but grassroots orgs are asked to do the work.</w:t>
      </w:r>
    </w:p>
    <w:p w14:paraId="5195648A" w14:textId="77777777" w:rsidR="00C35AD9" w:rsidRPr="00C35AD9" w:rsidRDefault="00C35AD9" w:rsidP="00475AC4">
      <w:pPr>
        <w:pStyle w:val="ListBullet"/>
        <w:tabs>
          <w:tab w:val="clear" w:pos="360"/>
          <w:tab w:val="num" w:pos="720"/>
        </w:tabs>
        <w:ind w:left="720"/>
        <w:rPr>
          <w:rFonts w:ascii="Arial" w:hAnsi="Arial" w:cs="Arial"/>
        </w:rPr>
      </w:pPr>
      <w:r w:rsidRPr="00C35AD9">
        <w:rPr>
          <w:rFonts w:ascii="Arial" w:hAnsi="Arial" w:cs="Arial"/>
        </w:rPr>
        <w:t>VCS usually have the trust of the community already &amp; know their community</w:t>
      </w:r>
    </w:p>
    <w:p w14:paraId="6B3EE0B1" w14:textId="77777777" w:rsidR="00C35AD9" w:rsidRPr="00C35AD9" w:rsidRDefault="00C35AD9" w:rsidP="00475AC4">
      <w:pPr>
        <w:pStyle w:val="ListBullet"/>
        <w:tabs>
          <w:tab w:val="clear" w:pos="360"/>
          <w:tab w:val="num" w:pos="720"/>
        </w:tabs>
        <w:ind w:left="720"/>
        <w:rPr>
          <w:rFonts w:ascii="Arial" w:hAnsi="Arial" w:cs="Arial"/>
        </w:rPr>
      </w:pPr>
      <w:r w:rsidRPr="00C35AD9">
        <w:rPr>
          <w:rFonts w:ascii="Arial" w:hAnsi="Arial" w:cs="Arial"/>
        </w:rPr>
        <w:t>large orgs concerned with meeting targets - not new interventions</w:t>
      </w:r>
    </w:p>
    <w:p w14:paraId="663EC8FB" w14:textId="77777777" w:rsidR="00C35AD9" w:rsidRPr="00C35AD9" w:rsidRDefault="00C35AD9" w:rsidP="00A818AB">
      <w:pPr>
        <w:pStyle w:val="ListBullet"/>
        <w:tabs>
          <w:tab w:val="clear" w:pos="360"/>
          <w:tab w:val="num" w:pos="720"/>
        </w:tabs>
        <w:ind w:left="720"/>
        <w:rPr>
          <w:rFonts w:ascii="Arial" w:hAnsi="Arial" w:cs="Arial"/>
        </w:rPr>
      </w:pPr>
      <w:r w:rsidRPr="00C35AD9">
        <w:rPr>
          <w:rFonts w:ascii="Arial" w:hAnsi="Arial" w:cs="Arial"/>
        </w:rPr>
        <w:t>Capacity building org can train other orgs to offer support &amp; intervention.</w:t>
      </w:r>
    </w:p>
    <w:p w14:paraId="042F5C40" w14:textId="6606BB25" w:rsidR="006A245F" w:rsidRDefault="006A245F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14:paraId="2B4664FE" w14:textId="77777777" w:rsidR="00807382" w:rsidRDefault="00807382" w:rsidP="00533E17">
      <w:pPr>
        <w:rPr>
          <w:rFonts w:ascii="Arial" w:hAnsi="Arial" w:cs="Arial"/>
        </w:rPr>
      </w:pPr>
    </w:p>
    <w:p w14:paraId="1211694E" w14:textId="4B713B76" w:rsidR="00807382" w:rsidRPr="00807382" w:rsidRDefault="00807382" w:rsidP="00807382">
      <w:pPr>
        <w:rPr>
          <w:rFonts w:ascii="Arial" w:hAnsi="Arial" w:cs="Arial"/>
          <w:lang w:val="en-GB"/>
        </w:rPr>
      </w:pPr>
      <w:r w:rsidRPr="00807382">
        <w:rPr>
          <w:rFonts w:ascii="Arial" w:hAnsi="Arial" w:cs="Arial"/>
          <w:lang w:val="en-GB"/>
        </w:rPr>
        <w:drawing>
          <wp:inline distT="0" distB="0" distL="0" distR="0" wp14:anchorId="5413AE45" wp14:editId="6FFAB375">
            <wp:extent cx="3740357" cy="4371975"/>
            <wp:effectExtent l="0" t="0" r="0" b="0"/>
            <wp:docPr id="1338613263" name="Picture 2" descr="A piece of paper with red writing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8613263" name="Picture 2" descr="A piece of paper with red writing&#10;&#10;AI-generated content may be incorrect.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47676" cy="4380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5336FB" w14:textId="356123CC" w:rsidR="006A245F" w:rsidRDefault="006A245F" w:rsidP="006A245F">
      <w:pPr>
        <w:pStyle w:val="Heading1"/>
      </w:pPr>
      <w:r>
        <w:t>Gaps</w:t>
      </w:r>
    </w:p>
    <w:p w14:paraId="2670FDF2" w14:textId="28B55F4C" w:rsidR="006A245F" w:rsidRPr="00903808" w:rsidRDefault="006A245F" w:rsidP="00903808">
      <w:pPr>
        <w:pStyle w:val="ListParagraph"/>
        <w:numPr>
          <w:ilvl w:val="0"/>
          <w:numId w:val="11"/>
        </w:numPr>
        <w:rPr>
          <w:rFonts w:ascii="Arial" w:hAnsi="Arial" w:cs="Arial"/>
        </w:rPr>
      </w:pPr>
      <w:r w:rsidRPr="00903808">
        <w:rPr>
          <w:rFonts w:ascii="Arial" w:hAnsi="Arial" w:cs="Arial"/>
        </w:rPr>
        <w:t>Most support is too short</w:t>
      </w:r>
    </w:p>
    <w:p w14:paraId="57CB00AF" w14:textId="33F18282" w:rsidR="006A245F" w:rsidRPr="00903808" w:rsidRDefault="006A245F" w:rsidP="00903808">
      <w:pPr>
        <w:pStyle w:val="ListParagraph"/>
        <w:numPr>
          <w:ilvl w:val="0"/>
          <w:numId w:val="11"/>
        </w:numPr>
        <w:rPr>
          <w:rFonts w:ascii="Arial" w:hAnsi="Arial" w:cs="Arial"/>
        </w:rPr>
      </w:pPr>
      <w:r w:rsidRPr="00903808">
        <w:rPr>
          <w:rFonts w:ascii="Arial" w:hAnsi="Arial" w:cs="Arial"/>
        </w:rPr>
        <w:t xml:space="preserve">People might signpost but not take you there </w:t>
      </w:r>
    </w:p>
    <w:p w14:paraId="21E61643" w14:textId="22456308" w:rsidR="006A245F" w:rsidRPr="00903808" w:rsidRDefault="006A245F" w:rsidP="00903808">
      <w:pPr>
        <w:pStyle w:val="ListParagraph"/>
        <w:numPr>
          <w:ilvl w:val="0"/>
          <w:numId w:val="11"/>
        </w:numPr>
        <w:rPr>
          <w:rFonts w:ascii="Arial" w:hAnsi="Arial" w:cs="Arial"/>
        </w:rPr>
      </w:pPr>
      <w:r w:rsidRPr="00903808">
        <w:rPr>
          <w:rFonts w:ascii="Arial" w:hAnsi="Arial" w:cs="Arial"/>
        </w:rPr>
        <w:t>Some people need more than signposting</w:t>
      </w:r>
    </w:p>
    <w:p w14:paraId="12F0D645" w14:textId="34CF39E2" w:rsidR="006A245F" w:rsidRPr="00903808" w:rsidRDefault="006A245F" w:rsidP="00903808">
      <w:pPr>
        <w:pStyle w:val="ListParagraph"/>
        <w:numPr>
          <w:ilvl w:val="0"/>
          <w:numId w:val="11"/>
        </w:numPr>
        <w:rPr>
          <w:rFonts w:ascii="Arial" w:hAnsi="Arial" w:cs="Arial"/>
        </w:rPr>
      </w:pPr>
      <w:r w:rsidRPr="00903808">
        <w:rPr>
          <w:rFonts w:ascii="Arial" w:hAnsi="Arial" w:cs="Arial"/>
        </w:rPr>
        <w:t xml:space="preserve">Some </w:t>
      </w:r>
      <w:proofErr w:type="gramStart"/>
      <w:r w:rsidRPr="00903808">
        <w:rPr>
          <w:rFonts w:ascii="Arial" w:hAnsi="Arial" w:cs="Arial"/>
        </w:rPr>
        <w:t>need going</w:t>
      </w:r>
      <w:proofErr w:type="gramEnd"/>
      <w:r w:rsidRPr="00903808">
        <w:rPr>
          <w:rFonts w:ascii="Arial" w:hAnsi="Arial" w:cs="Arial"/>
        </w:rPr>
        <w:t xml:space="preserve"> to their home</w:t>
      </w:r>
    </w:p>
    <w:p w14:paraId="34885460" w14:textId="6EA4B254" w:rsidR="006A245F" w:rsidRDefault="006A245F" w:rsidP="006A245F">
      <w:pPr>
        <w:rPr>
          <w:rFonts w:ascii="Arial" w:hAnsi="Arial" w:cs="Arial"/>
        </w:rPr>
      </w:pPr>
      <w:r w:rsidRPr="006A245F">
        <w:rPr>
          <w:rFonts w:ascii="Arial" w:hAnsi="Arial" w:cs="Arial"/>
        </w:rPr>
        <w:t xml:space="preserve">Every contact counts </w:t>
      </w:r>
    </w:p>
    <w:p w14:paraId="61ED7E49" w14:textId="77777777" w:rsidR="00A43247" w:rsidRDefault="00903808" w:rsidP="001F0BDC">
      <w:pPr>
        <w:pStyle w:val="ListParagraph"/>
        <w:numPr>
          <w:ilvl w:val="0"/>
          <w:numId w:val="11"/>
        </w:numPr>
        <w:rPr>
          <w:rFonts w:ascii="Arial" w:hAnsi="Arial" w:cs="Arial"/>
        </w:rPr>
      </w:pPr>
      <w:r w:rsidRPr="00A43247">
        <w:rPr>
          <w:rFonts w:ascii="Arial" w:hAnsi="Arial" w:cs="Arial"/>
        </w:rPr>
        <w:t>We are the front door for people – it’s not just the link workers</w:t>
      </w:r>
    </w:p>
    <w:p w14:paraId="37415F32" w14:textId="45EA7B6A" w:rsidR="00A43247" w:rsidRDefault="00A43247" w:rsidP="001F0BDC">
      <w:pPr>
        <w:pStyle w:val="ListParagraph"/>
        <w:numPr>
          <w:ilvl w:val="0"/>
          <w:numId w:val="11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Having a forum where people can come together and </w:t>
      </w:r>
      <w:proofErr w:type="gramStart"/>
      <w:r>
        <w:rPr>
          <w:rFonts w:ascii="Arial" w:hAnsi="Arial" w:cs="Arial"/>
        </w:rPr>
        <w:t>problem solve</w:t>
      </w:r>
      <w:proofErr w:type="gramEnd"/>
    </w:p>
    <w:p w14:paraId="04BC613B" w14:textId="5D13F6BC" w:rsidR="004127B9" w:rsidRPr="00A43247" w:rsidRDefault="004127B9" w:rsidP="001F0BDC">
      <w:pPr>
        <w:pStyle w:val="ListParagraph"/>
        <w:numPr>
          <w:ilvl w:val="0"/>
          <w:numId w:val="11"/>
        </w:numPr>
        <w:rPr>
          <w:rFonts w:ascii="Arial" w:hAnsi="Arial" w:cs="Arial"/>
        </w:rPr>
      </w:pPr>
      <w:r w:rsidRPr="00A43247">
        <w:rPr>
          <w:rFonts w:ascii="Arial" w:hAnsi="Arial" w:cs="Arial"/>
        </w:rPr>
        <w:t>P</w:t>
      </w:r>
      <w:r w:rsidRPr="00A43247">
        <w:rPr>
          <w:rFonts w:ascii="Arial" w:hAnsi="Arial" w:cs="Arial"/>
        </w:rPr>
        <w:t>icking up on small details</w:t>
      </w:r>
    </w:p>
    <w:p w14:paraId="6D19C642" w14:textId="02354D08" w:rsidR="006A245F" w:rsidRPr="006A245F" w:rsidRDefault="006A245F" w:rsidP="006A245F">
      <w:pPr>
        <w:rPr>
          <w:rFonts w:ascii="Arial" w:hAnsi="Arial" w:cs="Arial"/>
        </w:rPr>
      </w:pPr>
      <w:r w:rsidRPr="006A245F">
        <w:rPr>
          <w:rFonts w:ascii="Arial" w:hAnsi="Arial" w:cs="Arial"/>
        </w:rPr>
        <w:t>Expected outcomes:</w:t>
      </w:r>
    </w:p>
    <w:p w14:paraId="10D7B496" w14:textId="6A57A774" w:rsidR="006A245F" w:rsidRDefault="006A245F" w:rsidP="00A43247">
      <w:pPr>
        <w:pStyle w:val="ListParagraph"/>
        <w:numPr>
          <w:ilvl w:val="1"/>
          <w:numId w:val="11"/>
        </w:numPr>
        <w:ind w:left="1080"/>
        <w:rPr>
          <w:rFonts w:ascii="Arial" w:hAnsi="Arial" w:cs="Arial"/>
        </w:rPr>
      </w:pPr>
      <w:r w:rsidRPr="00A43247">
        <w:rPr>
          <w:rFonts w:ascii="Arial" w:hAnsi="Arial" w:cs="Arial"/>
        </w:rPr>
        <w:t>Tackling isolation, homelessness &amp; mental wellbeing</w:t>
      </w:r>
    </w:p>
    <w:p w14:paraId="046D800B" w14:textId="54E3A783" w:rsidR="00B13964" w:rsidRDefault="00B13964" w:rsidP="00A43247">
      <w:pPr>
        <w:pStyle w:val="ListParagraph"/>
        <w:numPr>
          <w:ilvl w:val="1"/>
          <w:numId w:val="11"/>
        </w:numPr>
        <w:ind w:left="1080"/>
        <w:rPr>
          <w:rFonts w:ascii="Arial" w:hAnsi="Arial" w:cs="Arial"/>
        </w:rPr>
      </w:pPr>
      <w:r>
        <w:rPr>
          <w:rFonts w:ascii="Arial" w:hAnsi="Arial" w:cs="Arial"/>
        </w:rPr>
        <w:t xml:space="preserve">People need the right training to recognise </w:t>
      </w:r>
      <w:r w:rsidR="009F2093">
        <w:rPr>
          <w:rFonts w:ascii="Arial" w:hAnsi="Arial" w:cs="Arial"/>
        </w:rPr>
        <w:t>what is needed – mental health 1</w:t>
      </w:r>
      <w:r w:rsidR="009F2093" w:rsidRPr="009F2093">
        <w:rPr>
          <w:rFonts w:ascii="Arial" w:hAnsi="Arial" w:cs="Arial"/>
          <w:vertAlign w:val="superscript"/>
        </w:rPr>
        <w:t>st</w:t>
      </w:r>
      <w:r w:rsidR="009F2093">
        <w:rPr>
          <w:rFonts w:ascii="Arial" w:hAnsi="Arial" w:cs="Arial"/>
        </w:rPr>
        <w:t xml:space="preserve"> aid support</w:t>
      </w:r>
    </w:p>
    <w:p w14:paraId="1D76B621" w14:textId="4A7C092F" w:rsidR="009F2093" w:rsidRDefault="009F2093" w:rsidP="00A43247">
      <w:pPr>
        <w:pStyle w:val="ListParagraph"/>
        <w:numPr>
          <w:ilvl w:val="1"/>
          <w:numId w:val="11"/>
        </w:numPr>
        <w:ind w:left="1080"/>
        <w:rPr>
          <w:rFonts w:ascii="Arial" w:hAnsi="Arial" w:cs="Arial"/>
        </w:rPr>
      </w:pPr>
      <w:r>
        <w:rPr>
          <w:rFonts w:ascii="Arial" w:hAnsi="Arial" w:cs="Arial"/>
        </w:rPr>
        <w:t>Person Centered approach</w:t>
      </w:r>
    </w:p>
    <w:p w14:paraId="36834445" w14:textId="52116769" w:rsidR="009F2093" w:rsidRPr="00A43247" w:rsidRDefault="009F2093" w:rsidP="00A43247">
      <w:pPr>
        <w:pStyle w:val="ListParagraph"/>
        <w:numPr>
          <w:ilvl w:val="1"/>
          <w:numId w:val="11"/>
        </w:numPr>
        <w:ind w:left="1080"/>
        <w:rPr>
          <w:rFonts w:ascii="Arial" w:hAnsi="Arial" w:cs="Arial"/>
        </w:rPr>
      </w:pPr>
      <w:r w:rsidRPr="00A43247">
        <w:rPr>
          <w:rFonts w:ascii="Arial" w:hAnsi="Arial" w:cs="Arial"/>
        </w:rPr>
        <w:t xml:space="preserve">Job center will have </w:t>
      </w:r>
      <w:r w:rsidR="003D777C">
        <w:rPr>
          <w:rFonts w:ascii="Arial" w:hAnsi="Arial" w:cs="Arial"/>
        </w:rPr>
        <w:t xml:space="preserve">more </w:t>
      </w:r>
      <w:r w:rsidRPr="00A43247">
        <w:rPr>
          <w:rFonts w:ascii="Arial" w:hAnsi="Arial" w:cs="Arial"/>
        </w:rPr>
        <w:t>info on a person</w:t>
      </w:r>
      <w:r w:rsidR="003D777C">
        <w:rPr>
          <w:rFonts w:ascii="Arial" w:hAnsi="Arial" w:cs="Arial"/>
        </w:rPr>
        <w:t xml:space="preserve"> – Arts orgs might have specific info – Link workers can link this </w:t>
      </w:r>
      <w:proofErr w:type="gramStart"/>
      <w:r w:rsidR="008F2757">
        <w:rPr>
          <w:rFonts w:ascii="Arial" w:hAnsi="Arial" w:cs="Arial"/>
        </w:rPr>
        <w:t xml:space="preserve">info  </w:t>
      </w:r>
      <w:r w:rsidR="003D777C">
        <w:rPr>
          <w:rFonts w:ascii="Arial" w:hAnsi="Arial" w:cs="Arial"/>
        </w:rPr>
        <w:t>together</w:t>
      </w:r>
      <w:proofErr w:type="gramEnd"/>
    </w:p>
    <w:p w14:paraId="7521262D" w14:textId="5FC597EB" w:rsidR="006A245F" w:rsidRDefault="006A245F" w:rsidP="008F2757">
      <w:pPr>
        <w:rPr>
          <w:rFonts w:ascii="Arial" w:hAnsi="Arial" w:cs="Arial"/>
        </w:rPr>
      </w:pPr>
      <w:r w:rsidRPr="008F2757">
        <w:rPr>
          <w:rFonts w:ascii="Arial" w:hAnsi="Arial" w:cs="Arial"/>
        </w:rPr>
        <w:t>Drug &amp; alcohol addiction has effects on many people surrounding the addiction</w:t>
      </w:r>
    </w:p>
    <w:p w14:paraId="4334E6AF" w14:textId="77777777" w:rsidR="00013D8D" w:rsidRDefault="00013D8D" w:rsidP="00AD6F34">
      <w:pPr>
        <w:pStyle w:val="ListParagraph"/>
        <w:numPr>
          <w:ilvl w:val="0"/>
          <w:numId w:val="14"/>
        </w:numPr>
        <w:ind w:left="360"/>
        <w:rPr>
          <w:rFonts w:ascii="Arial" w:hAnsi="Arial" w:cs="Arial"/>
        </w:rPr>
      </w:pPr>
      <w:r w:rsidRPr="00013D8D">
        <w:rPr>
          <w:rFonts w:ascii="Arial" w:hAnsi="Arial" w:cs="Arial"/>
        </w:rPr>
        <w:lastRenderedPageBreak/>
        <w:t>Bring substance misuse colleagues into the conversation</w:t>
      </w:r>
    </w:p>
    <w:p w14:paraId="13C28669" w14:textId="0D739BC6" w:rsidR="006A245F" w:rsidRPr="00013D8D" w:rsidRDefault="006A245F" w:rsidP="00AD6F34">
      <w:pPr>
        <w:pStyle w:val="ListParagraph"/>
        <w:numPr>
          <w:ilvl w:val="0"/>
          <w:numId w:val="14"/>
        </w:numPr>
        <w:ind w:left="360"/>
        <w:rPr>
          <w:rFonts w:ascii="Arial" w:hAnsi="Arial" w:cs="Arial"/>
        </w:rPr>
      </w:pPr>
      <w:r w:rsidRPr="00013D8D">
        <w:rPr>
          <w:rFonts w:ascii="Arial" w:hAnsi="Arial" w:cs="Arial"/>
        </w:rPr>
        <w:t xml:space="preserve">Bringing back health forums </w:t>
      </w:r>
      <w:r w:rsidR="00013D8D">
        <w:rPr>
          <w:rFonts w:ascii="Arial" w:hAnsi="Arial" w:cs="Arial"/>
        </w:rPr>
        <w:t>–</w:t>
      </w:r>
      <w:r w:rsidRPr="00013D8D">
        <w:rPr>
          <w:rFonts w:ascii="Arial" w:hAnsi="Arial" w:cs="Arial"/>
        </w:rPr>
        <w:t xml:space="preserve"> diff</w:t>
      </w:r>
      <w:r w:rsidR="00013D8D">
        <w:rPr>
          <w:rFonts w:ascii="Arial" w:hAnsi="Arial" w:cs="Arial"/>
        </w:rPr>
        <w:t xml:space="preserve">erent </w:t>
      </w:r>
      <w:r w:rsidRPr="00013D8D">
        <w:rPr>
          <w:rFonts w:ascii="Arial" w:hAnsi="Arial" w:cs="Arial"/>
        </w:rPr>
        <w:t>stakeholders reporting back quarterly</w:t>
      </w:r>
    </w:p>
    <w:p w14:paraId="28AB1993" w14:textId="272BBB5F" w:rsidR="006A245F" w:rsidRPr="00A43247" w:rsidRDefault="006A245F" w:rsidP="00A43247">
      <w:pPr>
        <w:pStyle w:val="ListParagraph"/>
        <w:numPr>
          <w:ilvl w:val="0"/>
          <w:numId w:val="14"/>
        </w:numPr>
        <w:ind w:left="360"/>
        <w:rPr>
          <w:rFonts w:ascii="Arial" w:hAnsi="Arial" w:cs="Arial"/>
        </w:rPr>
      </w:pPr>
      <w:r w:rsidRPr="00A43247">
        <w:rPr>
          <w:rFonts w:ascii="Arial" w:hAnsi="Arial" w:cs="Arial"/>
        </w:rPr>
        <w:t>Other social problems - crime complex issues that are all joined up</w:t>
      </w:r>
    </w:p>
    <w:p w14:paraId="4DD7744D" w14:textId="3ACD12B1" w:rsidR="006A245F" w:rsidRPr="006A245F" w:rsidRDefault="006A245F" w:rsidP="006A245F">
      <w:pPr>
        <w:rPr>
          <w:rFonts w:ascii="Arial" w:hAnsi="Arial" w:cs="Arial"/>
        </w:rPr>
      </w:pPr>
      <w:r w:rsidRPr="006A245F">
        <w:rPr>
          <w:rFonts w:ascii="Arial" w:hAnsi="Arial" w:cs="Arial"/>
        </w:rPr>
        <w:t>Had a social inclusion person from groundwork -&gt; no longer in post</w:t>
      </w:r>
    </w:p>
    <w:p w14:paraId="28134FD1" w14:textId="6852EE43" w:rsidR="00807382" w:rsidRPr="006A245F" w:rsidRDefault="00396F45" w:rsidP="00533E17">
      <w:pPr>
        <w:rPr>
          <w:rFonts w:ascii="Arial" w:hAnsi="Arial" w:cs="Arial"/>
        </w:rPr>
      </w:pPr>
      <w:r>
        <w:rPr>
          <w:rFonts w:ascii="Arial" w:hAnsi="Arial" w:cs="Arial"/>
        </w:rPr>
        <w:t xml:space="preserve"> </w:t>
      </w:r>
    </w:p>
    <w:sectPr w:rsidR="00807382" w:rsidRPr="006A245F" w:rsidSect="00A818AB">
      <w:pgSz w:w="12240" w:h="15840"/>
      <w:pgMar w:top="851" w:right="1800" w:bottom="851" w:left="180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ourier">
    <w:panose1 w:val="020704090202050204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7C"/>
    <w:multiLevelType w:val="singleLevel"/>
    <w:tmpl w:val="C310EC42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E4089024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FB12693A"/>
    <w:lvl w:ilvl="0">
      <w:start w:val="1"/>
      <w:numFmt w:val="decimal"/>
      <w:pStyle w:val="ListNumber3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38441652"/>
    <w:lvl w:ilvl="0">
      <w:start w:val="1"/>
      <w:numFmt w:val="decimal"/>
      <w:pStyle w:val="ListNumber2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1"/>
    <w:multiLevelType w:val="singleLevel"/>
    <w:tmpl w:val="171AC3A4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5" w15:restartNumberingAfterBreak="0">
    <w:nsid w:val="FFFFFF82"/>
    <w:multiLevelType w:val="singleLevel"/>
    <w:tmpl w:val="F3EAFDEC"/>
    <w:lvl w:ilvl="0">
      <w:start w:val="1"/>
      <w:numFmt w:val="bullet"/>
      <w:pStyle w:val="ListBullet3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6" w15:restartNumberingAfterBreak="0">
    <w:nsid w:val="FFFFFF83"/>
    <w:multiLevelType w:val="singleLevel"/>
    <w:tmpl w:val="3D1EFFD4"/>
    <w:lvl w:ilvl="0">
      <w:start w:val="1"/>
      <w:numFmt w:val="bullet"/>
      <w:pStyle w:val="ListBullet2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7" w15:restartNumberingAfterBreak="0">
    <w:nsid w:val="FFFFFF88"/>
    <w:multiLevelType w:val="singleLevel"/>
    <w:tmpl w:val="D0A62B40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8" w15:restartNumberingAfterBreak="0">
    <w:nsid w:val="FFFFFF89"/>
    <w:multiLevelType w:val="singleLevel"/>
    <w:tmpl w:val="29761A62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9" w15:restartNumberingAfterBreak="0">
    <w:nsid w:val="021D30E1"/>
    <w:multiLevelType w:val="hybridMultilevel"/>
    <w:tmpl w:val="D872356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0371FA3"/>
    <w:multiLevelType w:val="hybridMultilevel"/>
    <w:tmpl w:val="D59C78D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EC75053"/>
    <w:multiLevelType w:val="hybridMultilevel"/>
    <w:tmpl w:val="7A300FF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72F2947"/>
    <w:multiLevelType w:val="hybridMultilevel"/>
    <w:tmpl w:val="BA10AB6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FCF6EAD"/>
    <w:multiLevelType w:val="hybridMultilevel"/>
    <w:tmpl w:val="2F5AF62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B1CEC1DE">
      <w:start w:val="18"/>
      <w:numFmt w:val="bullet"/>
      <w:lvlText w:val="•"/>
      <w:lvlJc w:val="left"/>
      <w:pPr>
        <w:ind w:left="1440" w:hanging="360"/>
      </w:pPr>
      <w:rPr>
        <w:rFonts w:ascii="Cambria" w:eastAsiaTheme="minorEastAsia" w:hAnsi="Cambria" w:cstheme="minorBidi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76F3104"/>
    <w:multiLevelType w:val="hybridMultilevel"/>
    <w:tmpl w:val="463AAED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533301900">
    <w:abstractNumId w:val="8"/>
  </w:num>
  <w:num w:numId="2" w16cid:durableId="1112751868">
    <w:abstractNumId w:val="6"/>
  </w:num>
  <w:num w:numId="3" w16cid:durableId="68357181">
    <w:abstractNumId w:val="5"/>
  </w:num>
  <w:num w:numId="4" w16cid:durableId="1182360318">
    <w:abstractNumId w:val="4"/>
  </w:num>
  <w:num w:numId="5" w16cid:durableId="1817913388">
    <w:abstractNumId w:val="7"/>
  </w:num>
  <w:num w:numId="6" w16cid:durableId="874542057">
    <w:abstractNumId w:val="3"/>
  </w:num>
  <w:num w:numId="7" w16cid:durableId="970213477">
    <w:abstractNumId w:val="2"/>
  </w:num>
  <w:num w:numId="8" w16cid:durableId="1435784816">
    <w:abstractNumId w:val="1"/>
  </w:num>
  <w:num w:numId="9" w16cid:durableId="1080055341">
    <w:abstractNumId w:val="0"/>
  </w:num>
  <w:num w:numId="10" w16cid:durableId="517239906">
    <w:abstractNumId w:val="10"/>
  </w:num>
  <w:num w:numId="11" w16cid:durableId="1594510442">
    <w:abstractNumId w:val="13"/>
  </w:num>
  <w:num w:numId="12" w16cid:durableId="385449467">
    <w:abstractNumId w:val="12"/>
  </w:num>
  <w:num w:numId="13" w16cid:durableId="154537233">
    <w:abstractNumId w:val="9"/>
  </w:num>
  <w:num w:numId="14" w16cid:durableId="1684701018">
    <w:abstractNumId w:val="14"/>
  </w:num>
  <w:num w:numId="15" w16cid:durableId="468405847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47730"/>
    <w:rsid w:val="00013D8D"/>
    <w:rsid w:val="00016D59"/>
    <w:rsid w:val="00034616"/>
    <w:rsid w:val="0006063C"/>
    <w:rsid w:val="00061161"/>
    <w:rsid w:val="0015074B"/>
    <w:rsid w:val="00202968"/>
    <w:rsid w:val="0029639D"/>
    <w:rsid w:val="00326F90"/>
    <w:rsid w:val="0039199B"/>
    <w:rsid w:val="00396F45"/>
    <w:rsid w:val="003D777C"/>
    <w:rsid w:val="003E6A12"/>
    <w:rsid w:val="004127B9"/>
    <w:rsid w:val="00475AC4"/>
    <w:rsid w:val="004E1749"/>
    <w:rsid w:val="00533E17"/>
    <w:rsid w:val="0060340D"/>
    <w:rsid w:val="006A245F"/>
    <w:rsid w:val="0070428D"/>
    <w:rsid w:val="00807382"/>
    <w:rsid w:val="008E522A"/>
    <w:rsid w:val="008F2757"/>
    <w:rsid w:val="00903808"/>
    <w:rsid w:val="009F2093"/>
    <w:rsid w:val="00A162E8"/>
    <w:rsid w:val="00A43247"/>
    <w:rsid w:val="00A818AB"/>
    <w:rsid w:val="00AA1D8D"/>
    <w:rsid w:val="00B13964"/>
    <w:rsid w:val="00B47730"/>
    <w:rsid w:val="00C03537"/>
    <w:rsid w:val="00C35AD9"/>
    <w:rsid w:val="00CB0664"/>
    <w:rsid w:val="00DE771D"/>
    <w:rsid w:val="00F366DC"/>
    <w:rsid w:val="00F753D7"/>
    <w:rsid w:val="00F757FD"/>
    <w:rsid w:val="00FC693F"/>
    <w:rsid w:val="00FF28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3AD7CDFB"/>
  <w14:defaultImageDpi w14:val="300"/>
  <w15:docId w15:val="{897E38D3-D368-4003-AA5F-AA3D85875BC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C693F"/>
  </w:style>
  <w:style w:type="paragraph" w:styleId="Heading1">
    <w:name w:val="heading 1"/>
    <w:basedOn w:val="Normal"/>
    <w:next w:val="Normal"/>
    <w:link w:val="Heading1Char"/>
    <w:uiPriority w:val="9"/>
    <w:qFormat/>
    <w:rsid w:val="00FC693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FC693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FC693F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FC693F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618BF"/>
  </w:style>
  <w:style w:type="paragraph" w:styleId="Footer">
    <w:name w:val="footer"/>
    <w:basedOn w:val="Normal"/>
    <w:link w:val="FooterChar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618BF"/>
  </w:style>
  <w:style w:type="paragraph" w:styleId="NoSpacing">
    <w:name w:val="No Spacing"/>
    <w:uiPriority w:val="1"/>
    <w:qFormat/>
    <w:rsid w:val="00FC693F"/>
    <w:pPr>
      <w:spacing w:after="0" w:line="240" w:lineRule="auto"/>
    </w:pPr>
  </w:style>
  <w:style w:type="character" w:customStyle="1" w:styleId="Heading1Char">
    <w:name w:val="Heading 1 Char"/>
    <w:basedOn w:val="DefaultParagraphFont"/>
    <w:link w:val="Heading1"/>
    <w:uiPriority w:val="9"/>
    <w:rsid w:val="00FC693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itle">
    <w:name w:val="Title"/>
    <w:basedOn w:val="Normal"/>
    <w:next w:val="Normal"/>
    <w:link w:val="TitleChar"/>
    <w:uiPriority w:val="10"/>
    <w:qFormat/>
    <w:rsid w:val="00FC693F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FC693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Subtitle">
    <w:name w:val="Subtitle"/>
    <w:basedOn w:val="Normal"/>
    <w:next w:val="Normal"/>
    <w:link w:val="SubtitleChar"/>
    <w:uiPriority w:val="11"/>
    <w:qFormat/>
    <w:rsid w:val="00FC693F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FC693F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ListParagraph">
    <w:name w:val="List Paragraph"/>
    <w:basedOn w:val="Normal"/>
    <w:uiPriority w:val="34"/>
    <w:qFormat/>
    <w:rsid w:val="00FC693F"/>
    <w:pPr>
      <w:ind w:left="720"/>
      <w:contextualSpacing/>
    </w:pPr>
  </w:style>
  <w:style w:type="paragraph" w:styleId="BodyText">
    <w:name w:val="Body Text"/>
    <w:basedOn w:val="Normal"/>
    <w:link w:val="BodyTextChar"/>
    <w:uiPriority w:val="99"/>
    <w:unhideWhenUsed/>
    <w:rsid w:val="00AA1D8D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rsid w:val="00AA1D8D"/>
  </w:style>
  <w:style w:type="paragraph" w:styleId="BodyText2">
    <w:name w:val="Body Text 2"/>
    <w:basedOn w:val="Normal"/>
    <w:link w:val="BodyText2Char"/>
    <w:uiPriority w:val="99"/>
    <w:unhideWhenUsed/>
    <w:rsid w:val="00AA1D8D"/>
    <w:pPr>
      <w:spacing w:after="120" w:line="480" w:lineRule="auto"/>
    </w:pPr>
  </w:style>
  <w:style w:type="character" w:customStyle="1" w:styleId="BodyText2Char">
    <w:name w:val="Body Text 2 Char"/>
    <w:basedOn w:val="DefaultParagraphFont"/>
    <w:link w:val="BodyText2"/>
    <w:uiPriority w:val="99"/>
    <w:rsid w:val="00AA1D8D"/>
  </w:style>
  <w:style w:type="paragraph" w:styleId="BodyText3">
    <w:name w:val="Body Text 3"/>
    <w:basedOn w:val="Normal"/>
    <w:link w:val="BodyText3Char"/>
    <w:uiPriority w:val="99"/>
    <w:unhideWhenUsed/>
    <w:rsid w:val="00AA1D8D"/>
    <w:pPr>
      <w:spacing w:after="120"/>
    </w:pPr>
    <w:rPr>
      <w:sz w:val="16"/>
      <w:szCs w:val="16"/>
    </w:rPr>
  </w:style>
  <w:style w:type="character" w:customStyle="1" w:styleId="BodyText3Char">
    <w:name w:val="Body Text 3 Char"/>
    <w:basedOn w:val="DefaultParagraphFont"/>
    <w:link w:val="BodyText3"/>
    <w:uiPriority w:val="99"/>
    <w:rsid w:val="00AA1D8D"/>
    <w:rPr>
      <w:sz w:val="16"/>
      <w:szCs w:val="16"/>
    </w:rPr>
  </w:style>
  <w:style w:type="paragraph" w:styleId="List">
    <w:name w:val="List"/>
    <w:basedOn w:val="Normal"/>
    <w:uiPriority w:val="99"/>
    <w:unhideWhenUsed/>
    <w:rsid w:val="00AA1D8D"/>
    <w:pPr>
      <w:ind w:left="360" w:hanging="360"/>
      <w:contextualSpacing/>
    </w:pPr>
  </w:style>
  <w:style w:type="paragraph" w:styleId="List2">
    <w:name w:val="List 2"/>
    <w:basedOn w:val="Normal"/>
    <w:uiPriority w:val="99"/>
    <w:unhideWhenUsed/>
    <w:rsid w:val="00326F90"/>
    <w:pPr>
      <w:ind w:left="720" w:hanging="360"/>
      <w:contextualSpacing/>
    </w:pPr>
  </w:style>
  <w:style w:type="paragraph" w:styleId="List3">
    <w:name w:val="List 3"/>
    <w:basedOn w:val="Normal"/>
    <w:uiPriority w:val="99"/>
    <w:unhideWhenUsed/>
    <w:rsid w:val="00326F90"/>
    <w:pPr>
      <w:ind w:left="1080" w:hanging="360"/>
      <w:contextualSpacing/>
    </w:pPr>
  </w:style>
  <w:style w:type="paragraph" w:styleId="ListBullet">
    <w:name w:val="List Bullet"/>
    <w:basedOn w:val="Normal"/>
    <w:uiPriority w:val="99"/>
    <w:unhideWhenUsed/>
    <w:rsid w:val="00326F90"/>
    <w:pPr>
      <w:numPr>
        <w:numId w:val="1"/>
      </w:numPr>
      <w:contextualSpacing/>
    </w:pPr>
  </w:style>
  <w:style w:type="paragraph" w:styleId="ListBullet2">
    <w:name w:val="List Bullet 2"/>
    <w:basedOn w:val="Normal"/>
    <w:uiPriority w:val="99"/>
    <w:unhideWhenUsed/>
    <w:rsid w:val="00326F90"/>
    <w:pPr>
      <w:numPr>
        <w:numId w:val="2"/>
      </w:numPr>
      <w:contextualSpacing/>
    </w:pPr>
  </w:style>
  <w:style w:type="paragraph" w:styleId="ListBullet3">
    <w:name w:val="List Bullet 3"/>
    <w:basedOn w:val="Normal"/>
    <w:uiPriority w:val="99"/>
    <w:unhideWhenUsed/>
    <w:rsid w:val="00326F90"/>
    <w:pPr>
      <w:numPr>
        <w:numId w:val="3"/>
      </w:numPr>
      <w:contextualSpacing/>
    </w:pPr>
  </w:style>
  <w:style w:type="paragraph" w:styleId="ListNumber">
    <w:name w:val="List Number"/>
    <w:basedOn w:val="Normal"/>
    <w:uiPriority w:val="99"/>
    <w:unhideWhenUsed/>
    <w:rsid w:val="00326F90"/>
    <w:pPr>
      <w:numPr>
        <w:numId w:val="5"/>
      </w:numPr>
      <w:contextualSpacing/>
    </w:pPr>
  </w:style>
  <w:style w:type="paragraph" w:styleId="ListNumber2">
    <w:name w:val="List Number 2"/>
    <w:basedOn w:val="Normal"/>
    <w:uiPriority w:val="99"/>
    <w:unhideWhenUsed/>
    <w:rsid w:val="0029639D"/>
    <w:pPr>
      <w:numPr>
        <w:numId w:val="6"/>
      </w:numPr>
      <w:contextualSpacing/>
    </w:pPr>
  </w:style>
  <w:style w:type="paragraph" w:styleId="ListNumber3">
    <w:name w:val="List Number 3"/>
    <w:basedOn w:val="Normal"/>
    <w:uiPriority w:val="99"/>
    <w:unhideWhenUsed/>
    <w:rsid w:val="0029639D"/>
    <w:pPr>
      <w:numPr>
        <w:numId w:val="7"/>
      </w:numPr>
      <w:contextualSpacing/>
    </w:pPr>
  </w:style>
  <w:style w:type="paragraph" w:styleId="ListContinue">
    <w:name w:val="List Continue"/>
    <w:basedOn w:val="Normal"/>
    <w:uiPriority w:val="99"/>
    <w:unhideWhenUsed/>
    <w:rsid w:val="0029639D"/>
    <w:pPr>
      <w:spacing w:after="120"/>
      <w:ind w:left="360"/>
      <w:contextualSpacing/>
    </w:pPr>
  </w:style>
  <w:style w:type="paragraph" w:styleId="ListContinue2">
    <w:name w:val="List Continue 2"/>
    <w:basedOn w:val="Normal"/>
    <w:uiPriority w:val="99"/>
    <w:unhideWhenUsed/>
    <w:rsid w:val="0029639D"/>
    <w:pPr>
      <w:spacing w:after="120"/>
      <w:ind w:left="720"/>
      <w:contextualSpacing/>
    </w:pPr>
  </w:style>
  <w:style w:type="paragraph" w:styleId="ListContinue3">
    <w:name w:val="List Continue 3"/>
    <w:basedOn w:val="Normal"/>
    <w:uiPriority w:val="99"/>
    <w:unhideWhenUsed/>
    <w:rsid w:val="0029639D"/>
    <w:pPr>
      <w:spacing w:after="120"/>
      <w:ind w:left="1080"/>
      <w:contextualSpacing/>
    </w:pPr>
  </w:style>
  <w:style w:type="paragraph" w:styleId="MacroText">
    <w:name w:val="macro"/>
    <w:link w:val="MacroTextChar"/>
    <w:uiPriority w:val="99"/>
    <w:unhideWhenUsed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</w:pPr>
    <w:rPr>
      <w:rFonts w:ascii="Courier" w:hAnsi="Courier"/>
      <w:sz w:val="20"/>
      <w:szCs w:val="20"/>
    </w:rPr>
  </w:style>
  <w:style w:type="character" w:customStyle="1" w:styleId="MacroTextChar">
    <w:name w:val="Macro Text Char"/>
    <w:basedOn w:val="DefaultParagraphFont"/>
    <w:link w:val="MacroText"/>
    <w:uiPriority w:val="99"/>
    <w:rsid w:val="0029639D"/>
    <w:rPr>
      <w:rFonts w:ascii="Courier" w:hAnsi="Courier"/>
      <w:sz w:val="20"/>
      <w:szCs w:val="20"/>
    </w:rPr>
  </w:style>
  <w:style w:type="paragraph" w:styleId="Quote">
    <w:name w:val="Quote"/>
    <w:basedOn w:val="Normal"/>
    <w:next w:val="Normal"/>
    <w:link w:val="QuoteChar"/>
    <w:uiPriority w:val="29"/>
    <w:qFormat/>
    <w:rsid w:val="00FC693F"/>
    <w:rPr>
      <w:i/>
      <w:iCs/>
      <w:color w:val="000000" w:themeColor="text1"/>
    </w:rPr>
  </w:style>
  <w:style w:type="character" w:customStyle="1" w:styleId="QuoteChar">
    <w:name w:val="Quote Char"/>
    <w:basedOn w:val="DefaultParagraphFont"/>
    <w:link w:val="Quote"/>
    <w:uiPriority w:val="29"/>
    <w:rsid w:val="00FC693F"/>
    <w:rPr>
      <w:i/>
      <w:iCs/>
      <w:color w:val="000000" w:themeColor="text1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FC693F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FC693F"/>
    <w:pPr>
      <w:spacing w:line="240" w:lineRule="auto"/>
    </w:pPr>
    <w:rPr>
      <w:b/>
      <w:bCs/>
      <w:color w:val="4F81BD" w:themeColor="accent1"/>
      <w:sz w:val="18"/>
      <w:szCs w:val="18"/>
    </w:rPr>
  </w:style>
  <w:style w:type="character" w:styleId="Strong">
    <w:name w:val="Strong"/>
    <w:basedOn w:val="DefaultParagraphFont"/>
    <w:uiPriority w:val="22"/>
    <w:qFormat/>
    <w:rsid w:val="00FC693F"/>
    <w:rPr>
      <w:b/>
      <w:bCs/>
    </w:rPr>
  </w:style>
  <w:style w:type="character" w:styleId="Emphasis">
    <w:name w:val="Emphasis"/>
    <w:basedOn w:val="DefaultParagraphFont"/>
    <w:uiPriority w:val="20"/>
    <w:qFormat/>
    <w:rsid w:val="00FC693F"/>
    <w:rPr>
      <w:i/>
      <w:iCs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FC693F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FC693F"/>
    <w:rPr>
      <w:b/>
      <w:bCs/>
      <w:i/>
      <w:iCs/>
      <w:color w:val="4F81BD" w:themeColor="accent1"/>
    </w:rPr>
  </w:style>
  <w:style w:type="character" w:styleId="SubtleEmphasis">
    <w:name w:val="Subtle Emphasis"/>
    <w:basedOn w:val="DefaultParagraphFont"/>
    <w:uiPriority w:val="19"/>
    <w:qFormat/>
    <w:rsid w:val="00FC693F"/>
    <w:rPr>
      <w:i/>
      <w:iCs/>
      <w:color w:val="808080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FC693F"/>
    <w:rPr>
      <w:b/>
      <w:bCs/>
      <w:i/>
      <w:iCs/>
      <w:color w:val="4F81BD" w:themeColor="accent1"/>
    </w:rPr>
  </w:style>
  <w:style w:type="character" w:styleId="SubtleReference">
    <w:name w:val="Subtle Reference"/>
    <w:basedOn w:val="DefaultParagraphFont"/>
    <w:uiPriority w:val="31"/>
    <w:qFormat/>
    <w:rsid w:val="00FC693F"/>
    <w:rPr>
      <w:smallCaps/>
      <w:color w:val="C0504D" w:themeColor="accent2"/>
      <w:u w:val="single"/>
    </w:rPr>
  </w:style>
  <w:style w:type="character" w:styleId="IntenseReference">
    <w:name w:val="Intense Reference"/>
    <w:basedOn w:val="DefaultParagraphFont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BookTitle">
    <w:name w:val="Book Title"/>
    <w:basedOn w:val="DefaultParagraphFont"/>
    <w:uiPriority w:val="33"/>
    <w:qFormat/>
    <w:rsid w:val="00FC693F"/>
    <w:rPr>
      <w:b/>
      <w:bCs/>
      <w:smallCaps/>
      <w:spacing w:val="5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FC693F"/>
    <w:pPr>
      <w:outlineLvl w:val="9"/>
    </w:pPr>
  </w:style>
  <w:style w:type="table" w:styleId="TableGrid">
    <w:name w:val="Table Grid"/>
    <w:basedOn w:val="TableNormal"/>
    <w:uiPriority w:val="59"/>
    <w:rsid w:val="00FC693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LightShading">
    <w:name w:val="Light Shading"/>
    <w:basedOn w:val="TableNormal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LightShading-Accent1">
    <w:name w:val="Light Shading Accent 1"/>
    <w:basedOn w:val="TableNormal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LightShading-Accent2">
    <w:name w:val="Light Shading Accent 2"/>
    <w:basedOn w:val="TableNormal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LightShading-Accent3">
    <w:name w:val="Light Shading Accent 3"/>
    <w:basedOn w:val="TableNormal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LightShading-Accent4">
    <w:name w:val="Light Shading Accent 4"/>
    <w:basedOn w:val="TableNormal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LightShading-Accent5">
    <w:name w:val="Light Shading Accent 5"/>
    <w:basedOn w:val="TableNormal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LightShading-Accent6">
    <w:name w:val="Light Shading Accent 6"/>
    <w:basedOn w:val="TableNormal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LightList">
    <w:name w:val="Light List"/>
    <w:basedOn w:val="TableNormal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LightList-Accent1">
    <w:name w:val="Light List Accent 1"/>
    <w:basedOn w:val="TableNormal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LightList-Accent2">
    <w:name w:val="Light List Accent 2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LightList-Accent3">
    <w:name w:val="Light List Accent 3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LightList-Accent4">
    <w:name w:val="Light List Accent 4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LightList-Accent5">
    <w:name w:val="Light List Accent 5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LightList-Accent6">
    <w:name w:val="Light List Accent 6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LightGrid">
    <w:name w:val="Light Grid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LightGrid-Accent1">
    <w:name w:val="Light Grid Accent 1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LightGrid-Accent2">
    <w:name w:val="Light Grid Accent 2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LightGrid-Accent3">
    <w:name w:val="Light Grid Accent 3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LightGrid-Accent4">
    <w:name w:val="Light Grid Accent 4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LightGrid-Accent5">
    <w:name w:val="Light Grid Accent 5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LightGrid-Accent6">
    <w:name w:val="Light Grid Accent 6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MediumShading1">
    <w:name w:val="Medium Shading 1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1">
    <w:name w:val="Medium Shading 1 Accent 1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2">
    <w:name w:val="Medium Shading 1 Accent 2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3">
    <w:name w:val="Medium Shading 1 Accent 3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4">
    <w:name w:val="Medium Shading 1 Accent 4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5">
    <w:name w:val="Medium Shading 1 Accent 5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6">
    <w:name w:val="Medium Shading 1 Accent 6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2">
    <w:name w:val="Medium Shading 2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1">
    <w:name w:val="Medium Shading 2 Accent 1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2">
    <w:name w:val="Medium Shading 2 Accent 2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3">
    <w:name w:val="Medium Shading 2 Accent 3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4">
    <w:name w:val="Medium Shading 2 Accent 4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5">
    <w:name w:val="Medium Shading 2 Accent 5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6">
    <w:name w:val="Medium Shading 2 Accent 6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List1">
    <w:name w:val="Medium List 1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MediumList1-Accent1">
    <w:name w:val="Medium List 1 Accent 1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MediumList1-Accent2">
    <w:name w:val="Medium List 1 Accent 2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MediumList1-Accent3">
    <w:name w:val="Medium List 1 Accent 3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MediumList1-Accent4">
    <w:name w:val="Medium List 1 Accent 4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MediumList1-Accent5">
    <w:name w:val="Medium List 1 Accent 5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MediumList1-Accent6">
    <w:name w:val="Medium List 1 Accent 6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MediumList2">
    <w:name w:val="Medium List 2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1">
    <w:name w:val="Medium List 2 Accent 1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2">
    <w:name w:val="Medium List 2 Accent 2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3">
    <w:name w:val="Medium List 2 Accent 3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4">
    <w:name w:val="Medium List 2 Accent 4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5">
    <w:name w:val="Medium List 2 Accent 5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6">
    <w:name w:val="Medium List 2 Accent 6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Grid1">
    <w:name w:val="Medium Grid 1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MediumGrid1-Accent1">
    <w:name w:val="Medium Grid 1 Accent 1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MediumGrid1-Accent2">
    <w:name w:val="Medium Grid 1 Accent 2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F7B79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MediumGrid1-Accent3">
    <w:name w:val="Medium Grid 1 Accent 3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3CC82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MediumGrid1-Accent4">
    <w:name w:val="Medium Grid 1 Accent 4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F8AB9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MediumGrid1-Accent5">
    <w:name w:val="Medium Grid 1 Accent 5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8C0D4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MediumGrid1-Accent6">
    <w:name w:val="Medium Grid 1 Accent 6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9B074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MediumGrid2">
    <w:name w:val="Medium Grid 2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1">
    <w:name w:val="Medium Grid 2 Accent 1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2">
    <w:name w:val="Medium Grid 2 Accent 2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3">
    <w:name w:val="Medium Grid 2 Accent 3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4">
    <w:name w:val="Medium Grid 2 Accent 4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5">
    <w:name w:val="Medium Grid 2 Accent 5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6">
    <w:name w:val="Medium Grid 2 Accent 6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3">
    <w:name w:val="Medium Grid 3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MediumGrid3-Accent1">
    <w:name w:val="Medium Grid 3 Accent 1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MediumGrid3-Accent2">
    <w:name w:val="Medium Grid 3 Accent 2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MediumGrid3-Accent3">
    <w:name w:val="Medium Grid 3 Accent 3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MediumGrid3-Accent4">
    <w:name w:val="Medium Grid 3 Accent 4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MediumGrid3-Accent5">
    <w:name w:val="Medium Grid 3 Accent 5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MediumGrid3-Accent6">
    <w:name w:val="Medium Grid 3 Accent 6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DarkList">
    <w:name w:val="Dark List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DarkList-Accent1">
    <w:name w:val="Dark List Accent 1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DarkList-Accent2">
    <w:name w:val="Dark List Accent 2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DarkList-Accent3">
    <w:name w:val="Dark List Accent 3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DarkList-Accent4">
    <w:name w:val="Dark List Accent 4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DarkList-Accent5">
    <w:name w:val="Dark List Accent 5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DarkList-Accent6">
    <w:name w:val="Dark List Accent 6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ColourfulShading">
    <w:name w:val="Colorful Shading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urfulShadingAccent1">
    <w:name w:val="Colorful Shading Accent 1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C4C74" w:themeColor="accent1" w:themeShade="99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urfulShadingAccent2">
    <w:name w:val="Colorful Shading Accent 2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772C2A" w:themeColor="accent2" w:themeShade="99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urfulShadingAccent3">
    <w:name w:val="Colorful Shading Accent 3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5E7530" w:themeColor="accent3" w:themeShade="99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ColourfulShadingAccent4">
    <w:name w:val="Colorful Shading Accent 4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C3B62" w:themeColor="accent4" w:themeShade="99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urfulShadingAccent5">
    <w:name w:val="Colorful Shading Accent 5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76A7C" w:themeColor="accent5" w:themeShade="99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urfulShadingAccent6">
    <w:name w:val="Colorful Shading Accent 6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B65608" w:themeColor="accent6" w:themeShade="99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urfulList">
    <w:name w:val="Colorful List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ColourfulListAccent1">
    <w:name w:val="Colorful List Accent 1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ColourfulListAccent2">
    <w:name w:val="Colorful List Accent 2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ColourfulListAccent3">
    <w:name w:val="Colorful List Accent 3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ColourfulListAccent4">
    <w:name w:val="Colorful List Accent 4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ColourfulListAccent5">
    <w:name w:val="Colorful List Accent 5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ColourfulListAccent6">
    <w:name w:val="Colorful List Accent 6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ColourfulGrid">
    <w:name w:val="Colorful Grid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ColourfulGridAccent1">
    <w:name w:val="Colorful Grid Accent 1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ColourfulGridAccent2">
    <w:name w:val="Colorful Grid Accent 2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ColourfulGridAccent3">
    <w:name w:val="Colorful Grid Accent 3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ColourfulGridAccent4">
    <w:name w:val="Colorful Grid Accent 4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ColourfulGridAccent5">
    <w:name w:val="Colorful Grid Accent 5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ColourfulGridAccent6">
    <w:name w:val="Colorful Grid Accent 6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63817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903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632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0506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EF278816-EC6F-A645-907D-7F25AECB1D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5</Pages>
  <Words>447</Words>
  <Characters>2548</Characters>
  <Application>Microsoft Office Word</Application>
  <DocSecurity>0</DocSecurity>
  <Lines>21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2990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python-docx</dc:creator>
  <cp:keywords/>
  <dc:description>generated by python-docx</dc:description>
  <cp:lastModifiedBy>Drew, Katie</cp:lastModifiedBy>
  <cp:revision>28</cp:revision>
  <dcterms:created xsi:type="dcterms:W3CDTF">2025-09-12T15:22:00Z</dcterms:created>
  <dcterms:modified xsi:type="dcterms:W3CDTF">2025-09-26T13:03:00Z</dcterms:modified>
  <cp:category/>
</cp:coreProperties>
</file>